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5A671A4" w14:textId="77777777" w:rsidR="008469AA" w:rsidRDefault="00000000">
      <w:pPr>
        <w:pStyle w:val="Heading2"/>
      </w:pPr>
      <w:r>
        <w:t>10. Independent Practice — Worksheet B</w:t>
      </w:r>
    </w:p>
    <w:p w14:paraId="5B5F5D08" w14:textId="77777777" w:rsidR="00440586" w:rsidRPr="00440586" w:rsidRDefault="00440586" w:rsidP="00440586"/>
    <w:p w14:paraId="2D626B95" w14:textId="4EACE14D" w:rsidR="008B0F9A" w:rsidRDefault="00000000">
      <w:r>
        <w:rPr>
          <w:b/>
          <w:bCs/>
        </w:rPr>
        <w:t>Name:</w:t>
      </w:r>
      <w:r>
        <w:t xml:space="preserve"> 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33C60627" w14:textId="77777777" w:rsidR="008469AA" w:rsidRDefault="00000000">
      <w:pPr>
        <w:pStyle w:val="Compact"/>
        <w:keepNext/>
        <w:numPr>
          <w:ilvl w:val="0"/>
          <w:numId w:val="85"/>
        </w:numPr>
      </w:pPr>
      <w:r>
        <w:t xml:space="preserve">Find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+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t>.</w:t>
      </w:r>
    </w:p>
    <w:p w14:paraId="4EE6C389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5E82F8C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774B9FE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4101E97" w14:textId="77777777" w:rsidR="008B0F9A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9724E1D" w14:textId="77777777" w:rsidR="008469AA" w:rsidRDefault="00000000">
      <w:pPr>
        <w:pStyle w:val="Compact"/>
        <w:keepNext/>
        <w:numPr>
          <w:ilvl w:val="0"/>
          <w:numId w:val="85"/>
        </w:numPr>
      </w:pPr>
      <w:r>
        <w:t xml:space="preserve">Find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−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>.</w:t>
      </w:r>
    </w:p>
    <w:p w14:paraId="412B7E69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C9D4DBF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9BC7CCA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F0C3A82" w14:textId="77777777" w:rsidR="008B0F9A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32D6113" w14:textId="77777777" w:rsidR="008469AA" w:rsidRDefault="00000000">
      <w:pPr>
        <w:pStyle w:val="Compact"/>
        <w:keepNext/>
        <w:numPr>
          <w:ilvl w:val="0"/>
          <w:numId w:val="85"/>
        </w:numPr>
      </w:pPr>
      <w:r>
        <w:t xml:space="preserve">Find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 xml:space="preserve"> of 24.</w:t>
      </w:r>
    </w:p>
    <w:p w14:paraId="1EF1D332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E3FEEF8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5BF76B6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D39FD0F" w14:textId="77777777" w:rsidR="008B0F9A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4ADF33B" w14:textId="77777777" w:rsidR="008469AA" w:rsidRDefault="00000000">
      <w:pPr>
        <w:pStyle w:val="Compact"/>
        <w:keepNext/>
        <w:numPr>
          <w:ilvl w:val="0"/>
          <w:numId w:val="85"/>
        </w:numPr>
      </w:pPr>
      <w:r>
        <w:t xml:space="preserve">Find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× 9.</w:t>
      </w:r>
    </w:p>
    <w:p w14:paraId="2058DC8D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C11D6F5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3701E4B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F46D9F2" w14:textId="77777777" w:rsidR="008B0F9A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C23E351" w14:textId="77777777" w:rsidR="008469AA" w:rsidRDefault="00000000">
      <w:pPr>
        <w:pStyle w:val="Compact"/>
        <w:keepNext/>
        <w:numPr>
          <w:ilvl w:val="0"/>
          <w:numId w:val="85"/>
        </w:numPr>
      </w:pPr>
      <w:r>
        <w:t xml:space="preserve">Find 5 ÷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.</w:t>
      </w:r>
    </w:p>
    <w:p w14:paraId="07D4826E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E9C6DEE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2323799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B8BD740" w14:textId="77777777" w:rsidR="008B0F9A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ECD96F3" w14:textId="77777777" w:rsidR="008469AA" w:rsidRDefault="00000000">
      <w:pPr>
        <w:pStyle w:val="Compact"/>
        <w:keepNext/>
        <w:numPr>
          <w:ilvl w:val="0"/>
          <w:numId w:val="85"/>
        </w:numPr>
      </w:pPr>
      <w:r>
        <w:lastRenderedPageBreak/>
        <w:t xml:space="preserve">Find 3 ÷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>.</w:t>
      </w:r>
    </w:p>
    <w:p w14:paraId="6024ED46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3AF8028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ED43D51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F4154DF" w14:textId="77777777" w:rsidR="008B0F9A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861C002" w14:textId="77777777" w:rsidR="008469AA" w:rsidRDefault="00000000">
      <w:pPr>
        <w:pStyle w:val="Compact"/>
        <w:keepNext/>
        <w:numPr>
          <w:ilvl w:val="0"/>
          <w:numId w:val="85"/>
        </w:numPr>
      </w:pPr>
      <w:r>
        <w:t xml:space="preserve">A recipe uses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cup of flour and then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 xml:space="preserve"> cup of flour. How much flour is used?</w:t>
      </w:r>
    </w:p>
    <w:p w14:paraId="590FF420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41562F0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3817FEE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A15B922" w14:textId="77777777" w:rsidR="008B0F9A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E6C27DE" w14:textId="77777777" w:rsidR="008469AA" w:rsidRDefault="00000000">
      <w:pPr>
        <w:pStyle w:val="Compact"/>
        <w:keepNext/>
        <w:numPr>
          <w:ilvl w:val="0"/>
          <w:numId w:val="85"/>
        </w:numPr>
      </w:pPr>
      <w:r>
        <w:t xml:space="preserve">A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-metre rope is cut into pieces of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metre. How many pieces are made?</w:t>
      </w:r>
    </w:p>
    <w:p w14:paraId="3642334F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4B7385D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3FA1962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CAC9706" w14:textId="77777777" w:rsidR="008B0F9A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42A9387" w14:textId="77777777" w:rsidR="008469AA" w:rsidRDefault="00000000">
      <w:pPr>
        <w:pStyle w:val="Compact"/>
        <w:keepNext/>
        <w:numPr>
          <w:ilvl w:val="0"/>
          <w:numId w:val="85"/>
        </w:numPr>
      </w:pPr>
      <w:r>
        <w:t xml:space="preserve">Explain why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× 20 is less than 20.</w:t>
      </w:r>
    </w:p>
    <w:p w14:paraId="406A6D6C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DF497BC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B6DD66C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FC7BFE0" w14:textId="77777777" w:rsidR="008B0F9A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D1901FE" w14:textId="77777777" w:rsidR="008469AA" w:rsidRDefault="00000000">
      <w:pPr>
        <w:pStyle w:val="Compact"/>
        <w:keepNext/>
        <w:numPr>
          <w:ilvl w:val="0"/>
          <w:numId w:val="85"/>
        </w:numPr>
      </w:pPr>
      <w:r>
        <w:t xml:space="preserve">A student calculates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+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t>. Diagnose and correct the error.</w:t>
      </w:r>
    </w:p>
    <w:p w14:paraId="336E2C4A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4A5E382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B15B6CA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B121E93" w14:textId="77777777" w:rsidR="008B0F9A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12BDA45" w14:textId="77777777" w:rsidR="008469AA" w:rsidRDefault="00000000">
      <w:pPr>
        <w:pStyle w:val="Compact"/>
        <w:keepNext/>
        <w:numPr>
          <w:ilvl w:val="0"/>
          <w:numId w:val="85"/>
        </w:numPr>
      </w:pPr>
      <w:r>
        <w:t xml:space="preserve">A student says 4 ÷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= 2. Explain the error and find the correct answer.</w:t>
      </w:r>
    </w:p>
    <w:p w14:paraId="6A618658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A6BD2C8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5822350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C919A09" w14:textId="77777777" w:rsidR="008B0F9A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8CF53A3" w14:textId="77777777" w:rsidR="008469AA" w:rsidRDefault="00000000">
      <w:pPr>
        <w:pStyle w:val="Compact"/>
        <w:keepNext/>
        <w:numPr>
          <w:ilvl w:val="0"/>
          <w:numId w:val="85"/>
        </w:numPr>
      </w:pPr>
      <w:r>
        <w:lastRenderedPageBreak/>
        <w:t xml:space="preserve">Create a division situation for 4 ÷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.</w:t>
      </w:r>
    </w:p>
    <w:p w14:paraId="44C88488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B913A09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D6C42EF" w14:textId="77777777" w:rsidR="008B0F9A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D50B897" w14:textId="77777777" w:rsidR="008B0F9A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bookmarkStart w:id="0" w:name="independent-practice-worksheet-b_Copy_2_"/>
    <w:p w14:paraId="4CC67D1A" w14:textId="77777777" w:rsidR="008469AA" w:rsidRDefault="00000000">
      <w:r>
        <w:rPr>
          <w:noProof/>
        </w:rPr>
        <mc:AlternateContent>
          <mc:Choice Requires="wps">
            <w:drawing>
              <wp:inline distT="0" distB="0" distL="0" distR="0" wp14:anchorId="640E56A0" wp14:editId="151E3170">
                <wp:extent cx="5143500" cy="15440"/>
                <wp:effectExtent l="0" t="0" r="0" b="0"/>
                <wp:docPr id="101" name="Rectang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0C806C2D" id="Rectangle 101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0"/>
    </w:p>
    <w:sectPr w:rsidR="008469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AB1C5F2" w14:textId="77777777" w:rsidR="00F524FC" w:rsidRDefault="00F524FC">
      <w:pPr>
        <w:spacing w:after="0" w:line="240" w:lineRule="auto"/>
      </w:pPr>
      <w:r>
        <w:separator/>
      </w:r>
    </w:p>
  </w:endnote>
  <w:endnote w:type="continuationSeparator" w:id="0">
    <w:p w14:paraId="12BED188" w14:textId="77777777" w:rsidR="00F524FC" w:rsidRDefault="00F52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Noto Sans CJK SC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9EB4064" w14:textId="77777777" w:rsidR="008B0F9A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7888AC0" w14:textId="77777777" w:rsidR="008B0F9A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 w:rsidR="00440586">
      <w:rPr>
        <w:color w:val="595959"/>
        <w:sz w:val="16"/>
      </w:rPr>
      <w:fldChar w:fldCharType="separate"/>
    </w:r>
    <w:r w:rsidR="00440586">
      <w:rPr>
        <w:noProof/>
        <w:color w:val="595959"/>
        <w:sz w:val="16"/>
      </w:rPr>
      <w:t>1</w:t>
    </w:r>
    <w:r>
      <w:rPr>
        <w:color w:val="59595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CB79BF5" w14:textId="77777777" w:rsidR="008B0F9A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86169F6" w14:textId="77777777" w:rsidR="00F524FC" w:rsidRDefault="00F524FC">
      <w:pPr>
        <w:spacing w:after="0" w:line="240" w:lineRule="auto"/>
      </w:pPr>
      <w:r>
        <w:separator/>
      </w:r>
    </w:p>
  </w:footnote>
  <w:footnote w:type="continuationSeparator" w:id="0">
    <w:p w14:paraId="41D61FDE" w14:textId="77777777" w:rsidR="00F524FC" w:rsidRDefault="00F52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A2E48A5" w14:textId="77777777" w:rsidR="008B0F9A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B0551A5" w14:textId="77777777" w:rsidR="008B0F9A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4F84F45" w14:textId="77777777" w:rsidR="008B0F9A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440586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B0F9A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  <w:rsid w:val="00F5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DA61C5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eastAsia="Aptos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eastAsia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eastAsia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eastAsia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eastAsia="Georgia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eastAsia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eastAsia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eastAsia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eastAsia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eastAsia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eastAsia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eastAsia="Georgia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eastAsia="Consolas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eastAsia="Times New Roman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3: Fraction Operations for Scaling and Sharing — Worksheet B — Independent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5</cp:revision>
  <dcterms:created xsi:type="dcterms:W3CDTF">2026-08-22T20:13:00Z</dcterms:created>
  <dcterms:modified xsi:type="dcterms:W3CDTF">2026-09-01T16:52:00Z</dcterms:modified>
  <dc:language>en-US</dc:language>
</cp:coreProperties>
</file>